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Yu Gothic" w:hAnsi="Yu Gothic"/>
          <w:b/>
          <w:sz w:val="28"/>
        </w:rPr>
        <w:t>業務委託契約書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本契約は、株式会社サンプル（以下「甲」という）と</w:t>
      </w:r>
    </w:p>
    <w:p>
      <w:r>
        <w:rPr>
          <w:rFonts w:ascii="Yu Gothic" w:hAnsi="Yu Gothic"/>
          <w:sz w:val="22"/>
        </w:rPr>
        <w:t>個人事業主の山田太郎（以下「乙」という）の間で</w:t>
      </w:r>
    </w:p>
    <w:p>
      <w:r>
        <w:rPr>
          <w:rFonts w:ascii="Yu Gothic" w:hAnsi="Yu Gothic"/>
          <w:sz w:val="22"/>
        </w:rPr>
        <w:t>次のとおり締結する。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b/>
          <w:sz w:val="22"/>
        </w:rPr>
        <w:t>第　１　条　（目的）</w:t>
      </w:r>
    </w:p>
    <w:p>
      <w:pPr>
        <w:ind w:left="567"/>
      </w:pPr>
      <w:r>
        <w:rPr>
          <w:rFonts w:ascii="Yu Gothic" w:hAnsi="Yu Gothic"/>
          <w:sz w:val="22"/>
        </w:rPr>
        <w:t>本契約の目的は、甲が乙に対し業務を委託することにある。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b/>
          <w:sz w:val="22"/>
        </w:rPr>
        <w:t>第　２　条　（委託業務）</w:t>
      </w:r>
    </w:p>
    <w:p>
      <w:pPr>
        <w:ind w:left="567"/>
      </w:pPr>
      <w:r>
        <w:rPr>
          <w:rFonts w:ascii="Yu Gothic" w:hAnsi="Yu Gothic"/>
          <w:sz w:val="22"/>
        </w:rPr>
        <w:t>甲は乙に対し、以下の業務を委託する。</w:t>
      </w:r>
    </w:p>
    <w:p>
      <w:pPr>
        <w:ind w:left="850"/>
      </w:pPr>
      <w:r>
        <w:rPr>
          <w:rFonts w:ascii="Yu Gothic" w:hAnsi="Yu Gothic"/>
          <w:sz w:val="22"/>
        </w:rPr>
        <w:t>(1) システム設計</w:t>
      </w:r>
    </w:p>
    <w:p>
      <w:pPr>
        <w:ind w:left="850"/>
      </w:pPr>
      <w:r>
        <w:rPr>
          <w:rFonts w:ascii="Yu Gothic" w:hAnsi="Yu Gothic"/>
          <w:sz w:val="22"/>
        </w:rPr>
        <w:t>(2) システム開発</w:t>
      </w:r>
    </w:p>
    <w:p>
      <w:pPr>
        <w:ind w:left="850"/>
      </w:pPr>
      <w:r>
        <w:rPr>
          <w:rFonts w:ascii="Yu Gothic" w:hAnsi="Yu Gothic"/>
          <w:sz w:val="22"/>
        </w:rPr>
        <w:t>(3) 運用保守</w:t>
      </w:r>
    </w:p>
    <w:p>
      <w:r>
        <w:rPr>
          <w:rFonts w:ascii="Yu Gothic" w:hAnsi="Yu Gothic"/>
          <w:sz w:val="22"/>
        </w:rPr>
      </w:r>
    </w:p>
    <w:p>
      <w:pPr>
        <w:ind w:left="850"/>
      </w:pPr>
      <w:r>
        <w:rPr>
          <w:rFonts w:ascii="Yu Gothic" w:hAnsi="Yu Gothic"/>
          <w:sz w:val="22"/>
        </w:rPr>
        <w:t>(4) その他、甲乙協議の上定める業務。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b/>
          <w:sz w:val="22"/>
        </w:rPr>
        <w:t>第　３　条　（有効期間）</w:t>
      </w:r>
    </w:p>
    <w:p>
      <w:r>
        <w:rPr>
          <w:rFonts w:ascii="Yu Gothic" w:hAnsi="Yu Gothic"/>
          <w:sz w:val="22"/>
        </w:rPr>
        <w:t>本契約の有効期間は、契約締結日から起算して</w:t>
      </w:r>
    </w:p>
    <w:p>
      <w:r>
        <w:rPr>
          <w:rFonts w:ascii="Yu Gothic" w:hAnsi="Yu Gothic"/>
          <w:sz w:val="22"/>
        </w:rPr>
        <w:t>１年間とする。ただし、期間満了の１か月前までに</w:t>
      </w:r>
    </w:p>
    <w:p>
      <w:r>
        <w:rPr>
          <w:rFonts w:ascii="Yu Gothic" w:hAnsi="Yu Gothic"/>
          <w:sz w:val="22"/>
        </w:rPr>
        <w:t>甲乙いずれからも文書による解約の申出がないときは、</w:t>
      </w:r>
    </w:p>
    <w:p>
      <w:r>
        <w:rPr>
          <w:rFonts w:ascii="Yu Gothic" w:hAnsi="Yu Gothic"/>
          <w:sz w:val="22"/>
        </w:rPr>
        <w:t>本契約は同一条件でさらに１年間延長されるものとする。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甲乙の協議のうえ、   必要に応じて   別途定める。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以上、本契約締結の証として本書２通を作成し、</w:t>
      </w:r>
    </w:p>
    <w:p>
      <w:r>
        <w:rPr>
          <w:rFonts w:ascii="Yu Gothic" w:hAnsi="Yu Gothic"/>
          <w:sz w:val="22"/>
        </w:rPr>
        <w:t>甲乙記名押印のうえ、各１通を保有する。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甲　　　　　乙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住所　　　　東京都千代田区千代田1-1</w:t>
      </w:r>
    </w:p>
    <w:p>
      <w:r>
        <w:rPr>
          <w:rFonts w:ascii="Yu Gothic" w:hAnsi="Yu Gothic"/>
          <w:sz w:val="22"/>
        </w:rPr>
        <w:t>商号　　　　株式会社サンプル</w:t>
      </w:r>
    </w:p>
    <w:p>
      <w:r>
        <w:rPr>
          <w:rFonts w:ascii="Yu Gothic" w:hAnsi="Yu Gothic"/>
          <w:sz w:val="22"/>
        </w:rPr>
        <w:t>代表者　　　　代表取締役 山田太郎</w:t>
      </w:r>
    </w:p>
    <w:p>
      <w:r>
        <w:rPr>
          <w:rFonts w:ascii="Yu Gothic" w:hAnsi="Yu Gothic"/>
          <w:sz w:val="22"/>
        </w:rPr>
      </w:r>
    </w:p>
    <w:p>
      <w:r>
        <w:rPr>
          <w:rFonts w:ascii="Yu Gothic" w:hAnsi="Yu Gothic"/>
          <w:sz w:val="22"/>
        </w:rPr>
        <w:t>住所　　　　神奈川県横浜市西区1-1</w:t>
      </w:r>
    </w:p>
    <w:p>
      <w:r>
        <w:rPr>
          <w:rFonts w:ascii="Yu Gothic" w:hAnsi="Yu Gothic"/>
          <w:sz w:val="22"/>
        </w:rPr>
        <w:t>氏名　　　　乙田 次郎　　　印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